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jc w:val="center"/>
      </w:pPr>
      <w:r>
        <w:rPr>
          <w:rFonts w:ascii="Arial" w:hAnsi="Arial" w:eastAsia="Microsoft YaHei"/>
          <w:b/>
          <w:color w:val="17365D"/>
          <w:sz w:val="34"/>
        </w:rPr>
        <w:t>The 9th Kepma Cup Acoustic Guitar Competition 2026</w:t>
      </w:r>
    </w:p>
    <w:p>
      <w:pPr>
        <w:spacing w:after="160"/>
        <w:jc w:val="center"/>
      </w:pPr>
      <w:r>
        <w:rPr>
          <w:rFonts w:ascii="Arial" w:hAnsi="Arial" w:eastAsia="Microsoft YaHei"/>
          <w:b/>
          <w:color w:val="1F4E78"/>
          <w:sz w:val="20"/>
        </w:rPr>
        <w:t>Overseas Contestant Registration Form / 2026年第九届卡马杯原声吉他大赛海外选手报名表</w:t>
      </w:r>
    </w:p>
    <w:tbl>
      <w:tblPr>
        <w:tblW w:type="auto" w:w="0"/>
        <w:tblLook w:firstColumn="1" w:firstRow="1" w:lastColumn="0" w:lastRow="0" w:noHBand="0" w:noVBand="1" w:val="04A0"/>
      </w:tblPr>
      <w:tblGrid>
        <w:gridCol w:w="10086"/>
      </w:tblGrid>
      <w:tr>
        <w:tc>
          <w:tcPr>
            <w:tcW w:type="dxa" w:w="10086"/>
            <w:shd w:fill="FFF2CC"/>
            <w:tcBorders>
              <w:top w:val="single" w:sz="8" w:space="0" w:color="E3B341"/>
              <w:left w:val="single" w:sz="8" w:space="0" w:color="E3B341"/>
              <w:bottom w:val="single" w:sz="8" w:space="0" w:color="E3B341"/>
              <w:right w:val="single" w:sz="8" w:space="0" w:color="E3B341"/>
            </w:tcBorders>
            <w:tcMar>
              <w:top w:w="90" w:type="dxa"/>
              <w:start w:w="120" w:type="dxa"/>
              <w:bottom w:w="90" w:type="dxa"/>
              <w:end w:w="120" w:type="dxa"/>
            </w:tcMar>
          </w:tcPr>
          <w:p>
            <w:pPr>
              <w:spacing w:after="0"/>
            </w:pPr>
            <w:r/>
            <w:r>
              <w:rPr>
                <w:rFonts w:ascii="Arial" w:hAnsi="Arial" w:eastAsia="Microsoft YaHei"/>
                <w:b w:val="0"/>
                <w:color w:val="1F2933"/>
                <w:sz w:val="17"/>
              </w:rPr>
              <w:t>Please complete all required fields in English. Fields marked with * are required.</w:t>
            </w:r>
          </w:p>
          <w:p>
            <w:pPr>
              <w:spacing w:after="0"/>
            </w:pPr>
            <w:r>
              <w:rPr>
                <w:rFonts w:ascii="Arial" w:hAnsi="Arial" w:eastAsia="Microsoft YaHei"/>
                <w:b w:val="0"/>
                <w:color w:val="1F2933"/>
                <w:sz w:val="17"/>
              </w:rPr>
              <w:t>请用英文填写所有必填项，带 * 的字段为必填项；中文仅作为辅助说明。</w:t>
            </w:r>
          </w:p>
        </w:tc>
      </w:tr>
    </w:tbl>
    <w:p>
      <w:pPr>
        <w:spacing w:after="0"/>
      </w:pPr>
    </w:p>
    <w:tbl>
      <w:tblPr>
        <w:tblW w:type="auto" w:w="0"/>
        <w:tblLayout w:type="autofit"/>
        <w:tblLook w:firstColumn="1" w:firstRow="1" w:lastColumn="0" w:lastRow="0" w:noHBand="0" w:noVBand="1" w:val="04A0"/>
      </w:tblPr>
      <w:tblGrid>
        <w:gridCol w:w="10086"/>
      </w:tblGrid>
      <w:tr>
        <w:tc>
          <w:tcPr>
            <w:tcW w:type="dxa" w:w="10086"/>
            <w:shd w:fill="17365D"/>
            <w:tcMar>
              <w:top w:w="140" w:type="dxa"/>
              <w:start w:w="120" w:type="dxa"/>
              <w:bottom w:w="140" w:type="dxa"/>
              <w:end w:w="120" w:type="dxa"/>
            </w:tcMar>
            <w:tcBorders>
              <w:top w:val="single" w:sz="8" w:space="0" w:color="17365D"/>
              <w:left w:val="single" w:sz="8" w:space="0" w:color="17365D"/>
              <w:bottom w:val="single" w:sz="8" w:space="0" w:color="17365D"/>
              <w:right w:val="single" w:sz="8" w:space="0" w:color="17365D"/>
            </w:tcBorders>
          </w:tcPr>
          <w:p>
            <w:pPr>
              <w:spacing w:after="0"/>
            </w:pPr>
            <w:r/>
            <w:r>
              <w:rPr>
                <w:rFonts w:ascii="Arial" w:hAnsi="Arial" w:eastAsia="Microsoft YaHei"/>
                <w:b/>
                <w:color w:val="FFFFFF"/>
                <w:sz w:val="21"/>
              </w:rPr>
              <w:t>A. Contestant Information</w:t>
            </w:r>
          </w:p>
          <w:p>
            <w:pPr>
              <w:spacing w:after="0"/>
            </w:pPr>
            <w:r>
              <w:rPr>
                <w:rFonts w:ascii="Arial" w:hAnsi="Arial" w:eastAsia="Microsoft YaHei"/>
                <w:b/>
                <w:color w:val="FFFFFF"/>
                <w:sz w:val="21"/>
              </w:rPr>
              <w:t>A. 选手信息</w:t>
            </w:r>
          </w:p>
        </w:tc>
      </w:tr>
    </w:tbl>
    <w:p>
      <w:pPr>
        <w:spacing w:after="0"/>
      </w:pPr>
    </w:p>
    <w:tbl>
      <w:tblPr>
        <w:tblStyle w:val="TableGrid"/>
        <w:tblW w:type="auto" w:w="0"/>
        <w:tblLayout w:type="fixed"/>
        <w:tblLook w:firstColumn="1" w:firstRow="1" w:lastColumn="0" w:lastRow="0" w:noHBand="0" w:noVBand="1" w:val="04A0"/>
      </w:tblPr>
      <w:tblGrid>
        <w:gridCol w:w="5043"/>
        <w:gridCol w:w="5043"/>
      </w:tblGrid>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Full Name *</w:t>
            </w:r>
          </w:p>
          <w:p>
            <w:pPr>
              <w:spacing w:after="0"/>
            </w:pPr>
            <w:r>
              <w:rPr>
                <w:rFonts w:ascii="Arial" w:hAnsi="Arial" w:eastAsia="Microsoft YaHei"/>
                <w:b/>
                <w:color w:val="1F2933"/>
                <w:sz w:val="17"/>
              </w:rPr>
              <w:t>姓名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As shown on passport or official ID / 请填写护照或证件姓名</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Country / Region *</w:t>
            </w:r>
          </w:p>
          <w:p>
            <w:pPr>
              <w:spacing w:after="0"/>
            </w:pPr>
            <w:r>
              <w:rPr>
                <w:rFonts w:ascii="Arial" w:hAnsi="Arial" w:eastAsia="Microsoft YaHei"/>
                <w:b/>
                <w:color w:val="1F2933"/>
                <w:sz w:val="17"/>
              </w:rPr>
              <w:t>国家或地区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Country or region you represent / 代表国家或地区</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Age *</w:t>
            </w:r>
          </w:p>
          <w:p>
            <w:pPr>
              <w:spacing w:after="0"/>
            </w:pPr>
            <w:r>
              <w:rPr>
                <w:rFonts w:ascii="Arial" w:hAnsi="Arial" w:eastAsia="Microsoft YaHei"/>
                <w:b/>
                <w:color w:val="1F2933"/>
                <w:sz w:val="17"/>
              </w:rPr>
              <w:t>年龄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Age on the date of submission / 提交时年龄</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Email *</w:t>
            </w:r>
          </w:p>
          <w:p>
            <w:pPr>
              <w:spacing w:after="0"/>
            </w:pPr>
            <w:r>
              <w:rPr>
                <w:rFonts w:ascii="Arial" w:hAnsi="Arial" w:eastAsia="Microsoft YaHei"/>
                <w:b/>
                <w:color w:val="1F2933"/>
                <w:sz w:val="17"/>
              </w:rPr>
              <w:t>邮箱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Main contact email / 主要联系邮箱</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Phone / Messaging App</w:t>
            </w:r>
          </w:p>
          <w:p>
            <w:pPr>
              <w:spacing w:after="0"/>
            </w:pPr>
            <w:r>
              <w:rPr>
                <w:rFonts w:ascii="Arial" w:hAnsi="Arial" w:eastAsia="Microsoft YaHei"/>
                <w:b/>
                <w:color w:val="1F2933"/>
                <w:sz w:val="17"/>
              </w:rPr>
              <w:t>电话或即时通讯</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WhatsApp / WeChat / Line / KakaoTalk, if available / 可选填写</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Competition Group *</w:t>
            </w:r>
          </w:p>
          <w:p>
            <w:pPr>
              <w:spacing w:after="0"/>
            </w:pPr>
            <w:r>
              <w:rPr>
                <w:rFonts w:ascii="Arial" w:hAnsi="Arial" w:eastAsia="Microsoft YaHei"/>
                <w:b/>
                <w:color w:val="1F2933"/>
                <w:sz w:val="17"/>
              </w:rPr>
              <w:t>参赛组别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 ] Fingerstyle Group / 指弹组    [ ] Singing &amp; Playing Group / 弹唱组</w:t>
            </w:r>
          </w:p>
          <w:p>
            <w:pPr>
              <w:spacing w:after="0"/>
            </w:pPr>
            <w:r>
              <w:rPr>
                <w:rFonts w:ascii="Arial" w:hAnsi="Arial" w:eastAsia="Microsoft YaHei"/>
                <w:color w:val="667085"/>
                <w:sz w:val="16"/>
              </w:rPr>
              <w:t>____________________________________________________________</w:t>
            </w:r>
          </w:p>
        </w:tc>
      </w:tr>
    </w:tbl>
    <w:p>
      <w:pPr>
        <w:spacing w:after="0"/>
      </w:pPr>
    </w:p>
    <w:tbl>
      <w:tblPr>
        <w:tblW w:type="auto" w:w="0"/>
        <w:tblLayout w:type="autofit"/>
        <w:tblLook w:firstColumn="1" w:firstRow="1" w:lastColumn="0" w:lastRow="0" w:noHBand="0" w:noVBand="1" w:val="04A0"/>
      </w:tblPr>
      <w:tblGrid>
        <w:gridCol w:w="10086"/>
      </w:tblGrid>
      <w:tr>
        <w:tc>
          <w:tcPr>
            <w:tcW w:type="dxa" w:w="10086"/>
            <w:shd w:fill="17365D"/>
            <w:tcMar>
              <w:top w:w="140" w:type="dxa"/>
              <w:start w:w="120" w:type="dxa"/>
              <w:bottom w:w="140" w:type="dxa"/>
              <w:end w:w="120" w:type="dxa"/>
            </w:tcMar>
            <w:tcBorders>
              <w:top w:val="single" w:sz="8" w:space="0" w:color="17365D"/>
              <w:left w:val="single" w:sz="8" w:space="0" w:color="17365D"/>
              <w:bottom w:val="single" w:sz="8" w:space="0" w:color="17365D"/>
              <w:right w:val="single" w:sz="8" w:space="0" w:color="17365D"/>
            </w:tcBorders>
          </w:tcPr>
          <w:p>
            <w:pPr>
              <w:spacing w:after="0"/>
            </w:pPr>
            <w:r/>
            <w:r>
              <w:rPr>
                <w:rFonts w:ascii="Arial" w:hAnsi="Arial" w:eastAsia="Microsoft YaHei"/>
                <w:b/>
                <w:color w:val="FFFFFF"/>
                <w:sz w:val="21"/>
              </w:rPr>
              <w:t>B. Entry Work Information</w:t>
            </w:r>
          </w:p>
          <w:p>
            <w:pPr>
              <w:spacing w:after="0"/>
            </w:pPr>
            <w:r>
              <w:rPr>
                <w:rFonts w:ascii="Arial" w:hAnsi="Arial" w:eastAsia="Microsoft YaHei"/>
                <w:b/>
                <w:color w:val="FFFFFF"/>
                <w:sz w:val="21"/>
              </w:rPr>
              <w:t>B. 参赛作品信息</w:t>
            </w:r>
          </w:p>
        </w:tc>
      </w:tr>
    </w:tbl>
    <w:p>
      <w:pPr>
        <w:spacing w:after="0"/>
      </w:pPr>
    </w:p>
    <w:tbl>
      <w:tblPr>
        <w:tblStyle w:val="TableGrid"/>
        <w:tblW w:type="auto" w:w="0"/>
        <w:tblLayout w:type="fixed"/>
        <w:tblLook w:firstColumn="1" w:firstRow="1" w:lastColumn="0" w:lastRow="0" w:noHBand="0" w:noVBand="1" w:val="04A0"/>
      </w:tblPr>
      <w:tblGrid>
        <w:gridCol w:w="5043"/>
        <w:gridCol w:w="5043"/>
      </w:tblGrid>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Work / Song Title *</w:t>
            </w:r>
          </w:p>
          <w:p>
            <w:pPr>
              <w:spacing w:after="0"/>
            </w:pPr>
            <w:r>
              <w:rPr>
                <w:rFonts w:ascii="Arial" w:hAnsi="Arial" w:eastAsia="Microsoft YaHei"/>
                <w:b/>
                <w:color w:val="1F2933"/>
                <w:sz w:val="17"/>
              </w:rPr>
              <w:t>作品名称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Title of the submitted work / 参赛作品名称</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Original Work *</w:t>
            </w:r>
          </w:p>
          <w:p>
            <w:pPr>
              <w:spacing w:after="0"/>
            </w:pPr>
            <w:r>
              <w:rPr>
                <w:rFonts w:ascii="Arial" w:hAnsi="Arial" w:eastAsia="Microsoft YaHei"/>
                <w:b/>
                <w:color w:val="1F2933"/>
                <w:sz w:val="17"/>
              </w:rPr>
              <w:t>是否原创 *</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 ] Yes, original work / 是，原创    [ ] No, cover work / 否，翻弹/翻唱    [ ] Arrangement / adaptation / 改编作品</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Original Author / Composer</w:t>
            </w:r>
          </w:p>
          <w:p>
            <w:pPr>
              <w:spacing w:after="0"/>
            </w:pPr>
            <w:r>
              <w:rPr>
                <w:rFonts w:ascii="Arial" w:hAnsi="Arial" w:eastAsia="Microsoft YaHei"/>
                <w:b/>
                <w:color w:val="1F2933"/>
                <w:sz w:val="17"/>
              </w:rPr>
              <w:t>原作者</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Required if the work is not original. Include composer, songwriter, or source if known. / 非原创作品必填。</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Arranger</w:t>
            </w:r>
          </w:p>
          <w:p>
            <w:pPr>
              <w:spacing w:after="0"/>
            </w:pPr>
            <w:r>
              <w:rPr>
                <w:rFonts w:ascii="Arial" w:hAnsi="Arial" w:eastAsia="Microsoft YaHei"/>
                <w:b/>
                <w:color w:val="1F2933"/>
                <w:sz w:val="17"/>
              </w:rPr>
              <w:t>改编/编曲者</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If applicable / 如适用</w:t>
            </w:r>
          </w:p>
          <w:p>
            <w:pPr>
              <w:spacing w:after="0"/>
            </w:pPr>
            <w:r>
              <w:rPr>
                <w:rFonts w:ascii="Arial" w:hAnsi="Arial" w:eastAsia="Microsoft YaHei"/>
                <w:color w:val="667085"/>
                <w:sz w:val="16"/>
              </w:rPr>
              <w:t>____________________________________________________________</w:t>
            </w:r>
          </w:p>
        </w:tc>
      </w:tr>
      <w:tr>
        <w:tc>
          <w:tcPr>
            <w:tcW w:type="dxa" w:w="3458"/>
            <w:vAlign w:val="center"/>
            <w:shd w:fill="EEF2F7"/>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Work Introduction and Message *</w:t>
            </w:r>
          </w:p>
          <w:p>
            <w:pPr>
              <w:spacing w:after="0"/>
            </w:pPr>
            <w:r>
              <w:rPr>
                <w:rFonts w:ascii="Arial" w:hAnsi="Arial" w:eastAsia="Microsoft YaHei"/>
                <w:b/>
                <w:color w:val="1F2933"/>
                <w:sz w:val="17"/>
              </w:rPr>
              <w:t>作品简介（表达内容）*</w:t>
            </w:r>
          </w:p>
        </w:tc>
        <w:tc>
          <w:tcPr>
            <w:tcW w:type="dxa" w:w="5953"/>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Pr>
                <w:rFonts w:ascii="Arial" w:hAnsi="Arial" w:eastAsia="Microsoft YaHei"/>
                <w:color w:val="667085"/>
                <w:sz w:val="16"/>
              </w:rPr>
            </w:r>
            <w:r>
              <w:rPr>
                <w:rFonts w:ascii="Arial" w:hAnsi="Arial" w:eastAsia="Microsoft YaHei"/>
                <w:b w:val="0"/>
                <w:color w:val="667085"/>
                <w:sz w:val="16"/>
              </w:rPr>
              <w:t>Describe the theme, emotion, story, arrangement idea, and what you want to express. Recommended 80-150 English words. / 请说明主题、情绪、故事、编曲思路及表达内容。</w:t>
            </w:r>
          </w:p>
          <w:p>
            <w:pPr>
              <w:spacing w:after="0"/>
            </w:pPr>
            <w:r>
              <w:rPr>
                <w:rFonts w:ascii="Arial" w:hAnsi="Arial" w:eastAsia="Microsoft YaHei"/>
                <w:color w:val="667085"/>
                <w:sz w:val="16"/>
              </w:rPr>
              <w:t>____________________________________________________________</w:t>
            </w:r>
          </w:p>
          <w:p>
            <w:pPr>
              <w:spacing w:after="0"/>
            </w:pPr>
            <w:r>
              <w:rPr>
                <w:rFonts w:ascii="Arial" w:hAnsi="Arial" w:eastAsia="Microsoft YaHei"/>
                <w:color w:val="667085"/>
                <w:sz w:val="16"/>
              </w:rPr>
              <w:t>____________________________________________________________</w:t>
            </w:r>
          </w:p>
          <w:p>
            <w:pPr>
              <w:spacing w:after="0"/>
            </w:pPr>
            <w:r>
              <w:rPr>
                <w:rFonts w:ascii="Arial" w:hAnsi="Arial" w:eastAsia="Microsoft YaHei"/>
                <w:color w:val="667085"/>
                <w:sz w:val="16"/>
              </w:rPr>
              <w:t>____________________________________________________________</w:t>
            </w:r>
          </w:p>
        </w:tc>
      </w:tr>
    </w:tbl>
    <w:p>
      <w:pPr>
        <w:spacing w:after="0"/>
      </w:pPr>
    </w:p>
    <w:p>
      <w:pPr>
        <w:sectPr>
          <w:headerReference w:type="default" r:id="rId9"/>
          <w:footerReference w:type="default" r:id="rId10"/>
          <w:pgSz w:w="12240" w:h="15840"/>
          <w:pgMar w:top="709" w:right="1077" w:bottom="680" w:left="1077" w:header="720" w:footer="720" w:gutter="0"/>
          <w:cols w:space="720"/>
          <w:docGrid w:linePitch="360"/>
        </w:sectPr>
      </w:pPr>
    </w:p>
    <w:tbl>
      <w:tblPr>
        <w:tblW w:type="auto" w:w="0"/>
        <w:tblLayout w:type="autofit"/>
        <w:tblLook w:firstColumn="1" w:firstRow="1" w:lastColumn="0" w:lastRow="0" w:noHBand="0" w:noVBand="1" w:val="04A0"/>
      </w:tblPr>
      <w:tblGrid>
        <w:gridCol w:w="10086"/>
      </w:tblGrid>
      <w:tr>
        <w:tc>
          <w:tcPr>
            <w:tcW w:type="dxa" w:w="10086"/>
            <w:shd w:fill="17365D"/>
            <w:tcMar>
              <w:top w:w="140" w:type="dxa"/>
              <w:start w:w="120" w:type="dxa"/>
              <w:bottom w:w="140" w:type="dxa"/>
              <w:end w:w="120" w:type="dxa"/>
            </w:tcMar>
            <w:tcBorders>
              <w:top w:val="single" w:sz="8" w:space="0" w:color="17365D"/>
              <w:left w:val="single" w:sz="8" w:space="0" w:color="17365D"/>
              <w:bottom w:val="single" w:sz="8" w:space="0" w:color="17365D"/>
              <w:right w:val="single" w:sz="8" w:space="0" w:color="17365D"/>
            </w:tcBorders>
          </w:tcPr>
          <w:p>
            <w:pPr>
              <w:spacing w:after="0"/>
            </w:pPr>
            <w:r/>
            <w:r>
              <w:rPr>
                <w:rFonts w:ascii="Arial" w:hAnsi="Arial" w:eastAsia="Microsoft YaHei"/>
                <w:b/>
                <w:color w:val="FFFFFF"/>
                <w:sz w:val="21"/>
              </w:rPr>
              <w:t>C. Important Notes</w:t>
            </w:r>
          </w:p>
          <w:p>
            <w:pPr>
              <w:spacing w:after="0"/>
            </w:pPr>
            <w:r>
              <w:rPr>
                <w:rFonts w:ascii="Arial" w:hAnsi="Arial" w:eastAsia="Microsoft YaHei"/>
                <w:b/>
                <w:color w:val="FFFFFF"/>
                <w:sz w:val="21"/>
              </w:rPr>
              <w:t>C. 填写与提交注意事项</w:t>
            </w:r>
          </w:p>
        </w:tc>
      </w:tr>
    </w:tbl>
    <w:p>
      <w:pPr>
        <w:spacing w:after="0"/>
      </w:pPr>
    </w:p>
    <w:tbl>
      <w:tblPr>
        <w:tblStyle w:val="TableGrid"/>
        <w:tblW w:type="auto" w:w="0"/>
        <w:tblLayout w:type="fixed"/>
        <w:tblLook w:firstColumn="1" w:firstRow="1" w:lastColumn="0" w:lastRow="0" w:noHBand="0" w:noVBand="1" w:val="04A0"/>
      </w:tblPr>
      <w:tblGrid>
        <w:gridCol w:w="5043"/>
        <w:gridCol w:w="5043"/>
      </w:tblGrid>
      <w:tr>
        <w:tc>
          <w:tcPr>
            <w:tcW w:type="dxa" w:w="2381"/>
            <w:vAlign w:val="center"/>
            <w:shd w:fill="EAF4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Language</w:t>
            </w:r>
          </w:p>
          <w:p>
            <w:pPr>
              <w:spacing w:after="0"/>
            </w:pPr>
            <w:r>
              <w:rPr>
                <w:rFonts w:ascii="Arial" w:hAnsi="Arial" w:eastAsia="Microsoft YaHei"/>
                <w:b/>
                <w:color w:val="1F2933"/>
                <w:sz w:val="17"/>
              </w:rPr>
              <w:t>语言</w:t>
            </w:r>
          </w:p>
        </w:tc>
        <w:tc>
          <w:tcPr>
            <w:tcW w:type="dxa" w:w="7030"/>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Please complete the form in English. Chinese text is provided as reference only.</w:t>
            </w:r>
          </w:p>
          <w:p>
            <w:pPr>
              <w:spacing w:after="0"/>
            </w:pPr>
            <w:r>
              <w:rPr>
                <w:rFonts w:ascii="Arial" w:hAnsi="Arial" w:eastAsia="Microsoft YaHei"/>
                <w:b w:val="0"/>
                <w:color w:val="1F2933"/>
                <w:sz w:val="17"/>
              </w:rPr>
              <w:t>请使用英文填写，中文为辅助说明。</w:t>
            </w:r>
          </w:p>
        </w:tc>
      </w:tr>
      <w:tr>
        <w:tc>
          <w:tcPr>
            <w:tcW w:type="dxa" w:w="2381"/>
            <w:vAlign w:val="center"/>
            <w:shd w:fill="EAF4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Originality</w:t>
            </w:r>
          </w:p>
          <w:p>
            <w:pPr>
              <w:spacing w:after="0"/>
            </w:pPr>
            <w:r>
              <w:rPr>
                <w:rFonts w:ascii="Arial" w:hAnsi="Arial" w:eastAsia="Microsoft YaHei"/>
                <w:b/>
                <w:color w:val="1F2933"/>
                <w:sz w:val="17"/>
              </w:rPr>
              <w:t>原创说明</w:t>
            </w:r>
          </w:p>
        </w:tc>
        <w:tc>
          <w:tcPr>
            <w:tcW w:type="dxa" w:w="7030"/>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If the work is not original, clearly provide the original composer, songwriter, arranger, and source where applicable.</w:t>
            </w:r>
          </w:p>
          <w:p>
            <w:pPr>
              <w:spacing w:after="0"/>
            </w:pPr>
            <w:r>
              <w:rPr>
                <w:rFonts w:ascii="Arial" w:hAnsi="Arial" w:eastAsia="Microsoft YaHei"/>
                <w:b w:val="0"/>
                <w:color w:val="1F2933"/>
                <w:sz w:val="17"/>
              </w:rPr>
              <w:t>如作品非原创，请清楚填写原作者、词曲作者、编曲者及出处。</w:t>
            </w:r>
          </w:p>
        </w:tc>
      </w:tr>
      <w:tr>
        <w:tc>
          <w:tcPr>
            <w:tcW w:type="dxa" w:w="2381"/>
            <w:vAlign w:val="center"/>
            <w:shd w:fill="EAF4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Work Introduction</w:t>
            </w:r>
          </w:p>
          <w:p>
            <w:pPr>
              <w:spacing w:after="0"/>
            </w:pPr>
            <w:r>
              <w:rPr>
                <w:rFonts w:ascii="Arial" w:hAnsi="Arial" w:eastAsia="Microsoft YaHei"/>
                <w:b/>
                <w:color w:val="1F2933"/>
                <w:sz w:val="17"/>
              </w:rPr>
              <w:t>作品简介</w:t>
            </w:r>
          </w:p>
        </w:tc>
        <w:tc>
          <w:tcPr>
            <w:tcW w:type="dxa" w:w="7030"/>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Briefly explain the emotion, story, structure, arrangement idea, and what you want to express through the performance.</w:t>
            </w:r>
          </w:p>
          <w:p>
            <w:pPr>
              <w:spacing w:after="0"/>
            </w:pPr>
            <w:r>
              <w:rPr>
                <w:rFonts w:ascii="Arial" w:hAnsi="Arial" w:eastAsia="Microsoft YaHei"/>
                <w:b w:val="0"/>
                <w:color w:val="1F2933"/>
                <w:sz w:val="17"/>
              </w:rPr>
              <w:t>请简要说明作品情绪、故事、结构、编曲想法及想表达的内容。</w:t>
            </w:r>
          </w:p>
        </w:tc>
      </w:tr>
      <w:tr>
        <w:tc>
          <w:tcPr>
            <w:tcW w:type="dxa" w:w="2381"/>
            <w:vAlign w:val="center"/>
            <w:shd w:fill="EAF4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Video Requirements</w:t>
            </w:r>
          </w:p>
          <w:p>
            <w:pPr>
              <w:spacing w:after="0"/>
            </w:pPr>
            <w:r>
              <w:rPr>
                <w:rFonts w:ascii="Arial" w:hAnsi="Arial" w:eastAsia="Microsoft YaHei"/>
                <w:b/>
                <w:color w:val="1F2933"/>
                <w:sz w:val="17"/>
              </w:rPr>
              <w:t>视频要求</w:t>
            </w:r>
          </w:p>
        </w:tc>
        <w:tc>
          <w:tcPr>
            <w:tcW w:type="dxa" w:w="7030"/>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The entry video should be a real one-camera performance, landscape 16:9, MP4, 3-5 minutes, one continuous take, with no editing, splicing, audio replacement, added effects, or post-production audio processing.</w:t>
            </w:r>
          </w:p>
          <w:p>
            <w:pPr>
              <w:spacing w:after="0"/>
            </w:pPr>
            <w:r>
              <w:rPr>
                <w:rFonts w:ascii="Arial" w:hAnsi="Arial" w:eastAsia="Microsoft YaHei"/>
                <w:b w:val="0"/>
                <w:color w:val="1F2933"/>
                <w:sz w:val="17"/>
              </w:rPr>
              <w:t>参赛视频须为真实一镜到底演奏，横屏16:9，MP4格式，3-5分钟，一镜到底，不得剪辑、拼接、替换音频或进行后期音频处理。</w:t>
            </w:r>
          </w:p>
        </w:tc>
      </w:tr>
      <w:tr>
        <w:tc>
          <w:tcPr>
            <w:tcW w:type="dxa" w:w="2381"/>
            <w:vAlign w:val="center"/>
            <w:shd w:fill="EAF4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color w:val="1F2933"/>
                <w:sz w:val="17"/>
              </w:rPr>
              <w:t>Submission</w:t>
            </w:r>
          </w:p>
          <w:p>
            <w:pPr>
              <w:spacing w:after="0"/>
            </w:pPr>
            <w:r>
              <w:rPr>
                <w:rFonts w:ascii="Arial" w:hAnsi="Arial" w:eastAsia="Microsoft YaHei"/>
                <w:b/>
                <w:color w:val="1F2933"/>
                <w:sz w:val="17"/>
              </w:rPr>
              <w:t>提交</w:t>
            </w:r>
          </w:p>
        </w:tc>
        <w:tc>
          <w:tcPr>
            <w:tcW w:type="dxa" w:w="7030"/>
            <w:vAlign w:val="center"/>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Submit this form together with the entry video or source file according to the latest official notice. If submitting by email, write the exact file name of your video in the email body.</w:t>
            </w:r>
          </w:p>
          <w:p>
            <w:pPr>
              <w:spacing w:after="0"/>
            </w:pPr>
            <w:r>
              <w:rPr>
                <w:rFonts w:ascii="Arial" w:hAnsi="Arial" w:eastAsia="Microsoft YaHei"/>
                <w:b w:val="0"/>
                <w:color w:val="1F2933"/>
                <w:sz w:val="17"/>
              </w:rPr>
              <w:t>请按官方最新通知提交本表与视频或源文件；如通过邮件提交，请在邮件正文注明视频文件名。</w:t>
            </w:r>
          </w:p>
        </w:tc>
      </w:tr>
    </w:tbl>
    <w:p>
      <w:pPr>
        <w:spacing w:after="40"/>
      </w:pPr>
    </w:p>
    <w:tbl>
      <w:tblPr>
        <w:tblW w:type="auto" w:w="0"/>
        <w:tblLayout w:type="autofit"/>
        <w:tblLook w:firstColumn="1" w:firstRow="1" w:lastColumn="0" w:lastRow="0" w:noHBand="0" w:noVBand="1" w:val="04A0"/>
      </w:tblPr>
      <w:tblGrid>
        <w:gridCol w:w="10086"/>
      </w:tblGrid>
      <w:tr>
        <w:tc>
          <w:tcPr>
            <w:tcW w:type="dxa" w:w="10086"/>
            <w:shd w:fill="17365D"/>
            <w:tcMar>
              <w:top w:w="140" w:type="dxa"/>
              <w:start w:w="120" w:type="dxa"/>
              <w:bottom w:w="140" w:type="dxa"/>
              <w:end w:w="120" w:type="dxa"/>
            </w:tcMar>
            <w:tcBorders>
              <w:top w:val="single" w:sz="8" w:space="0" w:color="17365D"/>
              <w:left w:val="single" w:sz="8" w:space="0" w:color="17365D"/>
              <w:bottom w:val="single" w:sz="8" w:space="0" w:color="17365D"/>
              <w:right w:val="single" w:sz="8" w:space="0" w:color="17365D"/>
            </w:tcBorders>
          </w:tcPr>
          <w:p>
            <w:pPr>
              <w:spacing w:after="0"/>
            </w:pPr>
            <w:r/>
            <w:r>
              <w:rPr>
                <w:rFonts w:ascii="Arial" w:hAnsi="Arial" w:eastAsia="Microsoft YaHei"/>
                <w:b/>
                <w:color w:val="FFFFFF"/>
                <w:sz w:val="21"/>
              </w:rPr>
              <w:t>D. Declaration and Consent</w:t>
            </w:r>
          </w:p>
          <w:p>
            <w:pPr>
              <w:spacing w:after="0"/>
            </w:pPr>
            <w:r>
              <w:rPr>
                <w:rFonts w:ascii="Arial" w:hAnsi="Arial" w:eastAsia="Microsoft YaHei"/>
                <w:b/>
                <w:color w:val="FFFFFF"/>
                <w:sz w:val="21"/>
              </w:rPr>
              <w:t>D. 声明与授权</w:t>
            </w:r>
          </w:p>
        </w:tc>
      </w:tr>
    </w:tbl>
    <w:p>
      <w:pPr>
        <w:spacing w:after="0"/>
      </w:pPr>
    </w:p>
    <w:tbl>
      <w:tblPr>
        <w:tblStyle w:val="TableGrid"/>
        <w:tblW w:type="auto" w:w="0"/>
        <w:tblLook w:firstColumn="1" w:firstRow="1" w:lastColumn="0" w:lastRow="0" w:noHBand="0" w:noVBand="1" w:val="04A0"/>
      </w:tblPr>
      <w:tblGrid>
        <w:gridCol w:w="10086"/>
      </w:tblGrid>
      <w:tr>
        <w:tc>
          <w:tcPr>
            <w:tcW w:type="dxa" w:w="10086"/>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 ] I confirm that all information provided in this form is true and accurate.</w:t>
            </w:r>
          </w:p>
          <w:p>
            <w:pPr>
              <w:spacing w:after="0"/>
            </w:pPr>
            <w:r>
              <w:rPr>
                <w:rFonts w:ascii="Arial" w:hAnsi="Arial" w:eastAsia="Microsoft YaHei"/>
                <w:b w:val="0"/>
                <w:color w:val="1F2933"/>
                <w:sz w:val="17"/>
              </w:rPr>
              <w:t>我确认本表所填信息真实、准确。</w:t>
            </w:r>
          </w:p>
        </w:tc>
      </w:tr>
      <w:tr>
        <w:tc>
          <w:tcPr>
            <w:tcW w:type="dxa" w:w="10086"/>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 ] I confirm that the submitted performance is performed by myself.</w:t>
            </w:r>
          </w:p>
          <w:p>
            <w:pPr>
              <w:spacing w:after="0"/>
            </w:pPr>
            <w:r>
              <w:rPr>
                <w:rFonts w:ascii="Arial" w:hAnsi="Arial" w:eastAsia="Microsoft YaHei"/>
                <w:b w:val="0"/>
                <w:color w:val="1F2933"/>
                <w:sz w:val="17"/>
              </w:rPr>
              <w:t>我确认提交的参赛作品由本人演奏。</w:t>
            </w:r>
          </w:p>
        </w:tc>
      </w:tr>
      <w:tr>
        <w:tc>
          <w:tcPr>
            <w:tcW w:type="dxa" w:w="10086"/>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 ] I understand and agree to comply with the official competition rules and notices.</w:t>
            </w:r>
          </w:p>
          <w:p>
            <w:pPr>
              <w:spacing w:after="0"/>
            </w:pPr>
            <w:r>
              <w:rPr>
                <w:rFonts w:ascii="Arial" w:hAnsi="Arial" w:eastAsia="Microsoft YaHei"/>
                <w:b w:val="0"/>
                <w:color w:val="1F2933"/>
                <w:sz w:val="17"/>
              </w:rPr>
              <w:t>我已阅读并同意遵守赛事官方规则及通知。</w:t>
            </w:r>
          </w:p>
        </w:tc>
      </w:tr>
      <w:tr>
        <w:tc>
          <w:tcPr>
            <w:tcW w:type="dxa" w:w="10086"/>
            <w:shd w:fill="FFFFFF"/>
            <w:tcBorders>
              <w:top w:val="single" w:sz="8" w:space="0" w:color="B7C4D6"/>
              <w:left w:val="single" w:sz="8" w:space="0" w:color="B7C4D6"/>
              <w:bottom w:val="single" w:sz="8" w:space="0" w:color="B7C4D6"/>
              <w:right w:val="single" w:sz="8" w:space="0" w:color="B7C4D6"/>
            </w:tcBorders>
            <w:tcMar>
              <w:top w:w="90" w:type="dxa"/>
              <w:start w:w="120" w:type="dxa"/>
              <w:bottom w:w="90" w:type="dxa"/>
              <w:end w:w="120" w:type="dxa"/>
            </w:tcMar>
          </w:tcPr>
          <w:p>
            <w:pPr>
              <w:spacing w:after="0"/>
            </w:pPr>
            <w:r/>
            <w:r>
              <w:rPr>
                <w:rFonts w:ascii="Arial" w:hAnsi="Arial" w:eastAsia="Microsoft YaHei"/>
                <w:b w:val="0"/>
                <w:color w:val="1F2933"/>
                <w:sz w:val="17"/>
              </w:rPr>
              <w:t>[ ] I agree that the organizer may use my submitted name, country/region, performance video, photos, and work information for competition-related communication and promotion.</w:t>
            </w:r>
          </w:p>
          <w:p>
            <w:pPr>
              <w:spacing w:after="0"/>
            </w:pPr>
            <w:r>
              <w:rPr>
                <w:rFonts w:ascii="Arial" w:hAnsi="Arial" w:eastAsia="Microsoft YaHei"/>
                <w:b w:val="0"/>
                <w:color w:val="1F2933"/>
                <w:sz w:val="17"/>
              </w:rPr>
              <w:t>我同意主办方将本人姓名、国家/地区、演奏视频、照片及作品信息用于赛事相关传播与推广。</w:t>
            </w:r>
          </w:p>
        </w:tc>
      </w:tr>
      <w:tr>
        <w:tc>
          <w:tcPr>
            <w:tcW w:type="dxa" w:w="10086"/>
            <w:shd w:fill="EEF2F7"/>
            <w:tcBorders>
              <w:top w:val="single" w:sz="8" w:space="0" w:color="B7C4D6"/>
              <w:left w:val="single" w:sz="8" w:space="0" w:color="B7C4D6"/>
              <w:bottom w:val="single" w:sz="8" w:space="0" w:color="B7C4D6"/>
              <w:right w:val="single" w:sz="8" w:space="0" w:color="B7C4D6"/>
            </w:tcBorders>
            <w:tcMar>
              <w:top w:w="160" w:type="dxa"/>
              <w:start w:w="120" w:type="dxa"/>
              <w:bottom w:w="160" w:type="dxa"/>
              <w:end w:w="120" w:type="dxa"/>
            </w:tcMar>
          </w:tcPr>
          <w:p>
            <w:pPr>
              <w:spacing w:after="0"/>
            </w:pPr>
            <w:r/>
            <w:r>
              <w:rPr>
                <w:rFonts w:ascii="Arial" w:hAnsi="Arial" w:eastAsia="Microsoft YaHei"/>
                <w:b/>
                <w:color w:val="1F2933"/>
                <w:sz w:val="18"/>
              </w:rPr>
              <w:t>Signature / 签名: ________________________________        Date / 日期: ____________________</w:t>
            </w:r>
          </w:p>
        </w:tc>
      </w:tr>
    </w:tbl>
    <w:sectPr w:rsidR="00FC693F" w:rsidRPr="0006063C" w:rsidSect="00034616">
      <w:headerReference w:type="default" r:id="rId11"/>
      <w:footerReference w:type="default" r:id="rId12"/>
      <w:pgSz w:w="12240" w:h="15840"/>
      <w:pgMar w:top="765" w:right="1077" w:bottom="680"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Microsoft YaHei"/>
        <w:color w:val="667085"/>
        <w:sz w:val="14"/>
      </w:rPr>
      <w:t>Overseas Contestant Registration Form | 海外选手报名表</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Microsoft YaHei"/>
        <w:color w:val="667085"/>
        <w:sz w:val="14"/>
      </w:rPr>
      <w:t>Overseas Contestant Registration Form | 海外选手报名表</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Microsoft YaHei"/>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